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徐春蕾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泰州-综合楼512-有机/无机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泰州-综合楼512-有机/无机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